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F38DD" w14:textId="77777777" w:rsidR="00DA072A" w:rsidRDefault="004725C1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5EB5433C" w14:textId="77777777" w:rsidR="00DA072A" w:rsidRDefault="004725C1">
      <w:pPr>
        <w:spacing w:after="0"/>
        <w:jc w:val="center"/>
      </w:pPr>
      <w:r>
        <w:t>Місто: Запоріжжя</w:t>
      </w:r>
    </w:p>
    <w:p w14:paraId="6AE1438A" w14:textId="77777777" w:rsidR="00DA072A" w:rsidRDefault="004725C1">
      <w:pPr>
        <w:spacing w:after="240"/>
        <w:jc w:val="center"/>
      </w:pPr>
      <w:r>
        <w:t>31 Січня - 01 Лютого 2026</w:t>
      </w:r>
    </w:p>
    <w:p w14:paraId="5EE8F0CE" w14:textId="77777777" w:rsidR="00DA072A" w:rsidRDefault="004725C1">
      <w:pPr>
        <w:pStyle w:val="Heading1"/>
        <w:jc w:val="center"/>
      </w:pPr>
      <w:r>
        <w:t>244 Jazz-Funk Юніори 2 Solo Початківці</w:t>
      </w:r>
    </w:p>
    <w:p w14:paraId="296AE96D" w14:textId="77777777" w:rsidR="00DA072A" w:rsidRDefault="004725C1">
      <w:pPr>
        <w:pStyle w:val="Heading2"/>
      </w:pPr>
      <w:r>
        <w:t>Фінал</w:t>
      </w:r>
    </w:p>
    <w:p w14:paraId="0589C53B" w14:textId="77777777" w:rsidR="00DA072A" w:rsidRDefault="004725C1">
      <w:pPr>
        <w:spacing w:after="0"/>
      </w:pPr>
      <w:r>
        <w:t>Суддівська колегія:</w:t>
      </w:r>
    </w:p>
    <w:p w14:paraId="1160189E" w14:textId="77777777" w:rsidR="00DA072A" w:rsidRDefault="004725C1">
      <w:pPr>
        <w:spacing w:after="0"/>
      </w:pPr>
      <w:r>
        <w:t>A - Альона Міщенко</w:t>
      </w:r>
    </w:p>
    <w:p w14:paraId="2E9D1102" w14:textId="77777777" w:rsidR="00DA072A" w:rsidRDefault="004725C1">
      <w:pPr>
        <w:spacing w:after="0"/>
      </w:pPr>
      <w:r>
        <w:t>B - KATiA (Чернігів)</w:t>
      </w:r>
    </w:p>
    <w:p w14:paraId="5AA248A0" w14:textId="77777777" w:rsidR="00DA072A" w:rsidRDefault="004725C1">
      <w:pPr>
        <w:spacing w:after="0"/>
      </w:pPr>
      <w:r>
        <w:t>C - Шаповалова Тетяна</w:t>
      </w:r>
    </w:p>
    <w:p w14:paraId="1EC9063B" w14:textId="77777777" w:rsidR="00DA072A" w:rsidRDefault="004725C1">
      <w:pPr>
        <w:spacing w:after="0"/>
      </w:pPr>
      <w:r>
        <w:t>D - Олена Рубан</w:t>
      </w:r>
    </w:p>
    <w:p w14:paraId="2100D2B0" w14:textId="77777777" w:rsidR="00DA072A" w:rsidRDefault="004725C1">
      <w:pPr>
        <w:spacing w:after="0"/>
      </w:pPr>
      <w:r>
        <w:t>E - Сидорцова Яна</w:t>
      </w:r>
    </w:p>
    <w:p w14:paraId="379F67D4" w14:textId="77777777" w:rsidR="00DA072A" w:rsidRDefault="004725C1">
      <w:pPr>
        <w:spacing w:after="0"/>
      </w:pPr>
      <w:r>
        <w:t>F - Дар`я Алексашина</w:t>
      </w:r>
    </w:p>
    <w:p w14:paraId="795F0B33" w14:textId="77777777" w:rsidR="00DA072A" w:rsidRDefault="00DA072A">
      <w:pPr>
        <w:spacing w:after="120"/>
      </w:pPr>
    </w:p>
    <w:p w14:paraId="4E3DA5E7" w14:textId="77777777" w:rsidR="00DA072A" w:rsidRDefault="004725C1">
      <w:r>
        <w:t>Результати:</w:t>
      </w:r>
    </w:p>
    <w:p w14:paraId="2E126ADB" w14:textId="77777777" w:rsidR="00DA072A" w:rsidRDefault="004725C1">
      <w:pPr>
        <w:pStyle w:val="ListNumber"/>
      </w:pPr>
      <w:r>
        <w:t>#410 Олександра. Петрікіна - 1 місце</w:t>
      </w:r>
    </w:p>
    <w:p w14:paraId="139A2888" w14:textId="77777777" w:rsidR="00DA072A" w:rsidRDefault="004725C1">
      <w:pPr>
        <w:pStyle w:val="ListNumber"/>
      </w:pPr>
      <w:r>
        <w:t>#288 Олеся Холодило - 1 місце</w:t>
      </w:r>
    </w:p>
    <w:p w14:paraId="1C119C23" w14:textId="77777777" w:rsidR="00DA072A" w:rsidRDefault="004725C1">
      <w:pPr>
        <w:pStyle w:val="ListNumber"/>
      </w:pPr>
      <w:r>
        <w:t>#246 Аліна Біла - 1 місце</w:t>
      </w:r>
    </w:p>
    <w:p w14:paraId="6A9F9D10" w14:textId="77777777" w:rsidR="00DA072A" w:rsidRDefault="004725C1">
      <w:pPr>
        <w:pStyle w:val="ListNumber"/>
      </w:pPr>
      <w:r>
        <w:t>#326 Дарʼя Павленко - 1 місце</w:t>
      </w:r>
    </w:p>
    <w:p w14:paraId="0859716B" w14:textId="77777777" w:rsidR="00DA072A" w:rsidRDefault="004725C1">
      <w:pPr>
        <w:pStyle w:val="ListNumber"/>
      </w:pPr>
      <w:r>
        <w:t>#269 Ксенія Седінкіна - 1 місце</w:t>
      </w:r>
    </w:p>
    <w:p w14:paraId="6A60B9FC" w14:textId="77777777" w:rsidR="00DA072A" w:rsidRDefault="004725C1">
      <w:pPr>
        <w:pStyle w:val="ListNumber"/>
      </w:pPr>
      <w:r>
        <w:t>#115 Поліна Коваль - 1 місце</w:t>
      </w:r>
    </w:p>
    <w:p w14:paraId="1BCBE785" w14:textId="77777777" w:rsidR="00DA072A" w:rsidRDefault="004725C1">
      <w:pPr>
        <w:pStyle w:val="ListNumber"/>
      </w:pPr>
      <w:r>
        <w:t>#26 Злата Чорноброва - 1 місце</w:t>
      </w:r>
    </w:p>
    <w:p w14:paraId="787D8D2A" w14:textId="77777777" w:rsidR="00DA072A" w:rsidRDefault="004725C1">
      <w:pPr>
        <w:pStyle w:val="ListNumber"/>
      </w:pPr>
      <w:r>
        <w:t>#167 Марія Швець - 1 місце</w:t>
      </w:r>
    </w:p>
    <w:p w14:paraId="039D78C6" w14:textId="77777777" w:rsidR="00DA072A" w:rsidRDefault="004725C1">
      <w:pPr>
        <w:pStyle w:val="ListNumber"/>
      </w:pPr>
      <w:r>
        <w:t>#422 Єва Хлєбнікова - 2 місце</w:t>
      </w:r>
    </w:p>
    <w:p w14:paraId="4B2F08CA" w14:textId="77777777" w:rsidR="00DA072A" w:rsidRDefault="004725C1">
      <w:pPr>
        <w:pStyle w:val="ListNumber"/>
      </w:pPr>
      <w:r>
        <w:t>#277 Анастасія Христоєва - 2 місце</w:t>
      </w:r>
    </w:p>
    <w:p w14:paraId="66710473" w14:textId="77777777" w:rsidR="00DA072A" w:rsidRDefault="004725C1">
      <w:pPr>
        <w:pStyle w:val="ListNumber"/>
      </w:pPr>
      <w:r>
        <w:t>#19 Злата Переверзєва - 2 місце</w:t>
      </w:r>
    </w:p>
    <w:p w14:paraId="18C48C2B" w14:textId="77777777" w:rsidR="00DA072A" w:rsidRDefault="004725C1">
      <w:pPr>
        <w:pStyle w:val="ListNumber"/>
      </w:pPr>
      <w:r>
        <w:t>#259 Дар`я Кротенко - 2 місце</w:t>
      </w:r>
    </w:p>
    <w:p w14:paraId="4741FFAC" w14:textId="77777777" w:rsidR="00DA072A" w:rsidRDefault="004725C1">
      <w:pPr>
        <w:pStyle w:val="ListNumber"/>
      </w:pPr>
      <w:r>
        <w:t>#54 Єлизавета Дудецька - 2 місце</w:t>
      </w:r>
    </w:p>
    <w:p w14:paraId="49FA5036" w14:textId="77777777" w:rsidR="00DA072A" w:rsidRDefault="004725C1">
      <w:pPr>
        <w:pStyle w:val="ListNumber"/>
      </w:pPr>
      <w:r>
        <w:t>#349 Аріна Яланська - 2 місце</w:t>
      </w:r>
    </w:p>
    <w:p w14:paraId="22E40295" w14:textId="77777777" w:rsidR="00DA072A" w:rsidRDefault="004725C1">
      <w:pPr>
        <w:pStyle w:val="ListNumber"/>
      </w:pPr>
      <w:r>
        <w:t>#61 Поліна Лозовенко - 2 місце</w:t>
      </w:r>
    </w:p>
    <w:p w14:paraId="2043D53D" w14:textId="77777777" w:rsidR="00DA072A" w:rsidRDefault="004725C1">
      <w:pPr>
        <w:pStyle w:val="ListNumber"/>
      </w:pPr>
      <w:r>
        <w:t>#99 Милана Груша - 2 місце</w:t>
      </w:r>
    </w:p>
    <w:p w14:paraId="65584718" w14:textId="77777777" w:rsidR="00DA072A" w:rsidRDefault="004725C1">
      <w:pPr>
        <w:pStyle w:val="ListNumber"/>
      </w:pPr>
      <w:r>
        <w:t>#90 Анна Буряк - 3 місце</w:t>
      </w:r>
    </w:p>
    <w:p w14:paraId="06AC5DEE" w14:textId="77777777" w:rsidR="00DA072A" w:rsidRDefault="004725C1">
      <w:pPr>
        <w:pStyle w:val="ListNumber"/>
      </w:pPr>
      <w:r>
        <w:t>#113 Вячеслава Калюта - 3 місце</w:t>
      </w:r>
    </w:p>
    <w:p w14:paraId="1D9C30C1" w14:textId="77777777" w:rsidR="00DA072A" w:rsidRDefault="004725C1">
      <w:pPr>
        <w:pStyle w:val="ListNumber"/>
      </w:pPr>
      <w:r>
        <w:t>#93 Валерія Вишнякова - 3 місце</w:t>
      </w:r>
    </w:p>
    <w:p w14:paraId="0C0725EC" w14:textId="77777777" w:rsidR="00DA072A" w:rsidRDefault="004725C1">
      <w:pPr>
        <w:pStyle w:val="ListNumber"/>
      </w:pPr>
      <w:r>
        <w:t>#62 Діана Лучко - 3 місце</w:t>
      </w:r>
    </w:p>
    <w:p w14:paraId="09467EFE" w14:textId="77777777" w:rsidR="00DA072A" w:rsidRDefault="004725C1">
      <w:pPr>
        <w:pStyle w:val="ListNumber"/>
      </w:pPr>
      <w:r>
        <w:t>#307 Вероніка Каржова - 3 місце</w:t>
      </w:r>
    </w:p>
    <w:p w14:paraId="708288D9" w14:textId="77777777" w:rsidR="00DA072A" w:rsidRDefault="004725C1">
      <w:pPr>
        <w:pStyle w:val="ListNumber"/>
      </w:pPr>
      <w:r>
        <w:lastRenderedPageBreak/>
        <w:t>#235 Марія Левченко - 3 місце</w:t>
      </w:r>
    </w:p>
    <w:p w14:paraId="5AC8DDF9" w14:textId="77777777" w:rsidR="00DA072A" w:rsidRDefault="004725C1">
      <w:pPr>
        <w:pStyle w:val="ListNumber"/>
      </w:pPr>
      <w:r>
        <w:t>#159 Галина Фаміна - 3 місце</w:t>
      </w:r>
    </w:p>
    <w:p w14:paraId="66F87E15" w14:textId="77777777" w:rsidR="00DA072A" w:rsidRDefault="004725C1">
      <w:pPr>
        <w:pStyle w:val="ListNumber"/>
      </w:pPr>
      <w:r>
        <w:t>#138 Крістіна Нефьодова - 3 місце</w:t>
      </w:r>
    </w:p>
    <w:p w14:paraId="6609E9A8" w14:textId="77777777" w:rsidR="00DA072A" w:rsidRDefault="00DA072A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1170"/>
        <w:gridCol w:w="1170"/>
        <w:gridCol w:w="1170"/>
        <w:gridCol w:w="1170"/>
      </w:tblGrid>
      <w:tr w:rsidR="00524F56" w14:paraId="43FDE0E5" w14:textId="77777777" w:rsidTr="00DA07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2555BFCE" w14:textId="77777777" w:rsidR="00524F56" w:rsidRDefault="00524F56">
            <w:pPr>
              <w:jc w:val="center"/>
            </w:pPr>
            <w:r>
              <w:t>№</w:t>
            </w:r>
          </w:p>
        </w:tc>
        <w:tc>
          <w:tcPr>
            <w:tcW w:w="1170" w:type="dxa"/>
          </w:tcPr>
          <w:p w14:paraId="65ABF948" w14:textId="77777777" w:rsidR="00524F56" w:rsidRDefault="00524F5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170" w:type="dxa"/>
          </w:tcPr>
          <w:p w14:paraId="118728E2" w14:textId="77777777" w:rsidR="00524F56" w:rsidRDefault="00524F5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170" w:type="dxa"/>
          </w:tcPr>
          <w:p w14:paraId="093824E5" w14:textId="77777777" w:rsidR="00524F56" w:rsidRDefault="00524F5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170" w:type="dxa"/>
          </w:tcPr>
          <w:p w14:paraId="49EC20E9" w14:textId="77777777" w:rsidR="00524F56" w:rsidRDefault="00524F5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170" w:type="dxa"/>
          </w:tcPr>
          <w:p w14:paraId="02B75B92" w14:textId="77777777" w:rsidR="00524F56" w:rsidRDefault="00524F5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170" w:type="dxa"/>
          </w:tcPr>
          <w:p w14:paraId="7ECAC53E" w14:textId="77777777" w:rsidR="00524F56" w:rsidRDefault="00524F5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Місце</w:t>
            </w:r>
            <w:proofErr w:type="spellEnd"/>
          </w:p>
        </w:tc>
      </w:tr>
      <w:tr w:rsidR="00524F56" w14:paraId="2AD4EE84" w14:textId="77777777" w:rsidTr="00DA07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7DA99751" w14:textId="77777777" w:rsidR="00524F56" w:rsidRDefault="00524F56">
            <w:pPr>
              <w:jc w:val="center"/>
            </w:pPr>
            <w:r>
              <w:t>410</w:t>
            </w:r>
          </w:p>
        </w:tc>
        <w:tc>
          <w:tcPr>
            <w:tcW w:w="1170" w:type="dxa"/>
          </w:tcPr>
          <w:p w14:paraId="6E1EEE5E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33AB7460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539C53D3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2F48B466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133D725E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743831A1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524F56" w14:paraId="24BE10EE" w14:textId="77777777" w:rsidTr="00DA072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45CF0FB3" w14:textId="77777777" w:rsidR="00524F56" w:rsidRDefault="00524F56">
            <w:pPr>
              <w:jc w:val="center"/>
            </w:pPr>
            <w:r>
              <w:t>288</w:t>
            </w:r>
          </w:p>
        </w:tc>
        <w:tc>
          <w:tcPr>
            <w:tcW w:w="1170" w:type="dxa"/>
          </w:tcPr>
          <w:p w14:paraId="339A2663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3BBF6E12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39EE74AB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0BFE8C95" w14:textId="66649A4D" w:rsidR="00524F56" w:rsidRDefault="00472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3F63D60B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3A27D25D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524F56" w14:paraId="2624C918" w14:textId="77777777" w:rsidTr="00DA07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2A9C3774" w14:textId="77777777" w:rsidR="00524F56" w:rsidRDefault="00524F56">
            <w:pPr>
              <w:jc w:val="center"/>
            </w:pPr>
            <w:r>
              <w:t>246</w:t>
            </w:r>
          </w:p>
        </w:tc>
        <w:tc>
          <w:tcPr>
            <w:tcW w:w="1170" w:type="dxa"/>
          </w:tcPr>
          <w:p w14:paraId="4608316F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435D566D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6EC96B09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401C3780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1589ED76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0C409F1D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524F56" w14:paraId="291DDACD" w14:textId="77777777" w:rsidTr="00DA072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6C4361FA" w14:textId="77777777" w:rsidR="00524F56" w:rsidRDefault="00524F56">
            <w:pPr>
              <w:jc w:val="center"/>
            </w:pPr>
            <w:r>
              <w:t>326</w:t>
            </w:r>
          </w:p>
        </w:tc>
        <w:tc>
          <w:tcPr>
            <w:tcW w:w="1170" w:type="dxa"/>
          </w:tcPr>
          <w:p w14:paraId="70129FDD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158BDECB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31EECED0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3180DCD4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37A46DA2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61A8F076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524F56" w14:paraId="514AEBE3" w14:textId="77777777" w:rsidTr="00DA07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795FAE94" w14:textId="77777777" w:rsidR="00524F56" w:rsidRDefault="00524F56">
            <w:pPr>
              <w:jc w:val="center"/>
            </w:pPr>
            <w:r>
              <w:t>269</w:t>
            </w:r>
          </w:p>
        </w:tc>
        <w:tc>
          <w:tcPr>
            <w:tcW w:w="1170" w:type="dxa"/>
          </w:tcPr>
          <w:p w14:paraId="66B9683D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71E0CB64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57E7B65C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6F4BCB26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49BD67F1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533C746A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524F56" w14:paraId="56164D47" w14:textId="77777777" w:rsidTr="00DA072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42484B17" w14:textId="77777777" w:rsidR="00524F56" w:rsidRDefault="00524F56">
            <w:pPr>
              <w:jc w:val="center"/>
            </w:pPr>
            <w:r>
              <w:t>115</w:t>
            </w:r>
          </w:p>
        </w:tc>
        <w:tc>
          <w:tcPr>
            <w:tcW w:w="1170" w:type="dxa"/>
          </w:tcPr>
          <w:p w14:paraId="6A759336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3B9D6100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1F9F036F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32538946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49C61500" w14:textId="2C7C9301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2D0C90A8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524F56" w14:paraId="04D0549B" w14:textId="77777777" w:rsidTr="00DA07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309F8B3D" w14:textId="77777777" w:rsidR="00524F56" w:rsidRDefault="00524F56">
            <w:pPr>
              <w:jc w:val="center"/>
            </w:pPr>
            <w:r>
              <w:t>26</w:t>
            </w:r>
          </w:p>
        </w:tc>
        <w:tc>
          <w:tcPr>
            <w:tcW w:w="1170" w:type="dxa"/>
          </w:tcPr>
          <w:p w14:paraId="73AD72F5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60200C00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48794486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6F46B16D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0611A042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717A886B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524F56" w14:paraId="0E3613F8" w14:textId="77777777" w:rsidTr="00DA072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474A68CB" w14:textId="77777777" w:rsidR="00524F56" w:rsidRDefault="00524F56">
            <w:pPr>
              <w:jc w:val="center"/>
            </w:pPr>
            <w:r>
              <w:t>167</w:t>
            </w:r>
          </w:p>
        </w:tc>
        <w:tc>
          <w:tcPr>
            <w:tcW w:w="1170" w:type="dxa"/>
          </w:tcPr>
          <w:p w14:paraId="0CA30D37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663EA5CF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0C6BE433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221E1E85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78858B50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124F7B33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524F56" w14:paraId="34FC8669" w14:textId="77777777" w:rsidTr="00DA07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4BA8CCA9" w14:textId="77777777" w:rsidR="00524F56" w:rsidRDefault="00524F56">
            <w:pPr>
              <w:jc w:val="center"/>
            </w:pPr>
            <w:r>
              <w:t>422</w:t>
            </w:r>
          </w:p>
        </w:tc>
        <w:tc>
          <w:tcPr>
            <w:tcW w:w="1170" w:type="dxa"/>
          </w:tcPr>
          <w:p w14:paraId="25C058BF" w14:textId="5D12FEFA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5F1959B2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6A92F859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234E63BF" w14:textId="14D94C38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11556211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790E4F13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524F56" w14:paraId="6CB0CB4E" w14:textId="77777777" w:rsidTr="00DA072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56BD4362" w14:textId="77777777" w:rsidR="00524F56" w:rsidRDefault="00524F56">
            <w:pPr>
              <w:jc w:val="center"/>
            </w:pPr>
            <w:r>
              <w:t>277</w:t>
            </w:r>
          </w:p>
        </w:tc>
        <w:tc>
          <w:tcPr>
            <w:tcW w:w="1170" w:type="dxa"/>
          </w:tcPr>
          <w:p w14:paraId="35CEED41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5E70AA9B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234DEDE7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7FAC787A" w14:textId="040AED2C" w:rsidR="00524F56" w:rsidRDefault="00472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1696DE0E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60F9DD6F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524F56" w14:paraId="75018EFA" w14:textId="77777777" w:rsidTr="00DA07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55746353" w14:textId="77777777" w:rsidR="00524F56" w:rsidRDefault="00524F56">
            <w:pPr>
              <w:jc w:val="center"/>
            </w:pPr>
            <w:r>
              <w:t>19</w:t>
            </w:r>
          </w:p>
        </w:tc>
        <w:tc>
          <w:tcPr>
            <w:tcW w:w="1170" w:type="dxa"/>
          </w:tcPr>
          <w:p w14:paraId="6D1347E2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17B9960D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45BE2865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2B2082F5" w14:textId="5F990B7C" w:rsidR="00524F56" w:rsidRDefault="00472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194CC9CC" w14:textId="6B1F215E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6C2F7DFF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524F56" w14:paraId="744DF06C" w14:textId="77777777" w:rsidTr="00DA072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57D70A06" w14:textId="77777777" w:rsidR="00524F56" w:rsidRDefault="00524F56">
            <w:pPr>
              <w:jc w:val="center"/>
            </w:pPr>
            <w:r>
              <w:t>259</w:t>
            </w:r>
          </w:p>
        </w:tc>
        <w:tc>
          <w:tcPr>
            <w:tcW w:w="1170" w:type="dxa"/>
          </w:tcPr>
          <w:p w14:paraId="6FA87619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2CC788D5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7DD90EA5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0B13C3C9" w14:textId="63E85019" w:rsidR="00524F56" w:rsidRDefault="00472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104AA29B" w14:textId="2F0BD521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0F0956A7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524F56" w14:paraId="2BD44D98" w14:textId="77777777" w:rsidTr="00DA07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6D0D626E" w14:textId="77777777" w:rsidR="00524F56" w:rsidRDefault="00524F56">
            <w:pPr>
              <w:jc w:val="center"/>
            </w:pPr>
            <w:r>
              <w:t>54</w:t>
            </w:r>
          </w:p>
        </w:tc>
        <w:tc>
          <w:tcPr>
            <w:tcW w:w="1170" w:type="dxa"/>
          </w:tcPr>
          <w:p w14:paraId="35861843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745D9761" w14:textId="2C7BB0C0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45856AA9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2A59AA24" w14:textId="0C6EE9B3" w:rsidR="00524F56" w:rsidRDefault="004725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4CE0EB43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190339FD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524F56" w14:paraId="14DBD8FF" w14:textId="77777777" w:rsidTr="00DA072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0AB179EB" w14:textId="77777777" w:rsidR="00524F56" w:rsidRDefault="00524F56">
            <w:pPr>
              <w:jc w:val="center"/>
            </w:pPr>
            <w:r>
              <w:t>349</w:t>
            </w:r>
          </w:p>
        </w:tc>
        <w:tc>
          <w:tcPr>
            <w:tcW w:w="1170" w:type="dxa"/>
          </w:tcPr>
          <w:p w14:paraId="559EDA9A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4A35228E" w14:textId="31574EA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737B8EE7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662634A5" w14:textId="26AD2D18" w:rsidR="00524F56" w:rsidRDefault="00472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62BE7A2D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0AD47D69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524F56" w14:paraId="4678608F" w14:textId="77777777" w:rsidTr="00DA07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51207CC9" w14:textId="77777777" w:rsidR="00524F56" w:rsidRDefault="00524F56">
            <w:pPr>
              <w:jc w:val="center"/>
            </w:pPr>
            <w:r>
              <w:t>61</w:t>
            </w:r>
          </w:p>
        </w:tc>
        <w:tc>
          <w:tcPr>
            <w:tcW w:w="1170" w:type="dxa"/>
          </w:tcPr>
          <w:p w14:paraId="6660162A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0F3F3FB9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087C565B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250992BD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7B4F208B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152BA57D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524F56" w14:paraId="668F1ECB" w14:textId="77777777" w:rsidTr="00DA072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131D37FA" w14:textId="77777777" w:rsidR="00524F56" w:rsidRDefault="00524F56">
            <w:pPr>
              <w:jc w:val="center"/>
            </w:pPr>
            <w:r>
              <w:t>99</w:t>
            </w:r>
          </w:p>
        </w:tc>
        <w:tc>
          <w:tcPr>
            <w:tcW w:w="1170" w:type="dxa"/>
          </w:tcPr>
          <w:p w14:paraId="62F9261E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0B3844DD" w14:textId="7C1F6111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08B67E59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5C19C850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642696CD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7ED5AE5D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524F56" w14:paraId="23879447" w14:textId="77777777" w:rsidTr="00DA07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1B9D3913" w14:textId="77777777" w:rsidR="00524F56" w:rsidRDefault="00524F56">
            <w:pPr>
              <w:jc w:val="center"/>
            </w:pPr>
            <w:r>
              <w:t>90</w:t>
            </w:r>
          </w:p>
        </w:tc>
        <w:tc>
          <w:tcPr>
            <w:tcW w:w="1170" w:type="dxa"/>
          </w:tcPr>
          <w:p w14:paraId="79A353E2" w14:textId="109FB8DA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09D5F7F8" w14:textId="3BCC6B5E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7096AA1A" w14:textId="24C9CA8B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5F088C72" w14:textId="1240593E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6600EBEB" w14:textId="07207769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3CEE783D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524F56" w14:paraId="41A333BE" w14:textId="77777777" w:rsidTr="00DA072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235032A6" w14:textId="77777777" w:rsidR="00524F56" w:rsidRDefault="00524F56">
            <w:pPr>
              <w:jc w:val="center"/>
            </w:pPr>
            <w:r>
              <w:t>113</w:t>
            </w:r>
          </w:p>
        </w:tc>
        <w:tc>
          <w:tcPr>
            <w:tcW w:w="1170" w:type="dxa"/>
          </w:tcPr>
          <w:p w14:paraId="56B3CF63" w14:textId="79B7F4EB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4B27F4F0" w14:textId="0850D029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56EC6B36" w14:textId="1C072D35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46D9D028" w14:textId="55EF1DB4" w:rsidR="00524F56" w:rsidRDefault="00472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2D136AB2" w14:textId="637CB95D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22877514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524F56" w14:paraId="77316872" w14:textId="77777777" w:rsidTr="00DA07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2D04D1B2" w14:textId="77777777" w:rsidR="00524F56" w:rsidRDefault="00524F56">
            <w:pPr>
              <w:jc w:val="center"/>
            </w:pPr>
            <w:r>
              <w:t>93</w:t>
            </w:r>
          </w:p>
        </w:tc>
        <w:tc>
          <w:tcPr>
            <w:tcW w:w="1170" w:type="dxa"/>
          </w:tcPr>
          <w:p w14:paraId="2CED730E" w14:textId="0CD43139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2C63AE50" w14:textId="260FD39C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0722FED2" w14:textId="532DD1E3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649663E7" w14:textId="723581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788375CC" w14:textId="00E08672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68649EEA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524F56" w14:paraId="00CAED50" w14:textId="77777777" w:rsidTr="00DA072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3D80DDC4" w14:textId="77777777" w:rsidR="00524F56" w:rsidRDefault="00524F56">
            <w:pPr>
              <w:jc w:val="center"/>
            </w:pPr>
            <w:r>
              <w:t>62</w:t>
            </w:r>
          </w:p>
        </w:tc>
        <w:tc>
          <w:tcPr>
            <w:tcW w:w="1170" w:type="dxa"/>
          </w:tcPr>
          <w:p w14:paraId="13C887E4" w14:textId="6519E0F9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0F11E795" w14:textId="4B07FB9C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3CEE09FC" w14:textId="693F465B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1301CDA2" w14:textId="701D8CE2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473A8576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581A375E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524F56" w14:paraId="3862C17D" w14:textId="77777777" w:rsidTr="00DA07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03FED994" w14:textId="77777777" w:rsidR="00524F56" w:rsidRDefault="00524F56">
            <w:pPr>
              <w:jc w:val="center"/>
            </w:pPr>
            <w:r>
              <w:t>307</w:t>
            </w:r>
          </w:p>
        </w:tc>
        <w:tc>
          <w:tcPr>
            <w:tcW w:w="1170" w:type="dxa"/>
          </w:tcPr>
          <w:p w14:paraId="62EDA921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527E3C53" w14:textId="79947D0E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4FDD14DE" w14:textId="04155AA2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6F7664E2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2C0922F2" w14:textId="14247551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73059645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524F56" w14:paraId="59F74B70" w14:textId="77777777" w:rsidTr="00DA072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3FA5ABF5" w14:textId="77777777" w:rsidR="00524F56" w:rsidRDefault="00524F56">
            <w:pPr>
              <w:jc w:val="center"/>
            </w:pPr>
            <w:r>
              <w:t>235</w:t>
            </w:r>
          </w:p>
        </w:tc>
        <w:tc>
          <w:tcPr>
            <w:tcW w:w="1170" w:type="dxa"/>
          </w:tcPr>
          <w:p w14:paraId="51C29DC9" w14:textId="0E91057E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322C024F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5D6165D1" w14:textId="2CA0408F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7C8BE9F3" w14:textId="05765B93" w:rsidR="00524F56" w:rsidRDefault="00472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1E9B061E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736A8EDB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524F56" w14:paraId="5EFDDD66" w14:textId="77777777" w:rsidTr="00DA07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7F15E678" w14:textId="77777777" w:rsidR="00524F56" w:rsidRDefault="00524F56">
            <w:pPr>
              <w:jc w:val="center"/>
            </w:pPr>
            <w:r>
              <w:t>159</w:t>
            </w:r>
          </w:p>
        </w:tc>
        <w:tc>
          <w:tcPr>
            <w:tcW w:w="1170" w:type="dxa"/>
          </w:tcPr>
          <w:p w14:paraId="0637812F" w14:textId="64DBED26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1A6397A8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79BDC89E" w14:textId="26AB3D03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00C64545" w14:textId="3BF57042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515C22E2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322560C3" w14:textId="77777777" w:rsidR="00524F56" w:rsidRDefault="00524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524F56" w14:paraId="44F6ACD8" w14:textId="77777777" w:rsidTr="00DA072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4C23739C" w14:textId="77777777" w:rsidR="00524F56" w:rsidRDefault="00524F56">
            <w:pPr>
              <w:jc w:val="center"/>
            </w:pPr>
            <w:r>
              <w:t>138</w:t>
            </w:r>
          </w:p>
        </w:tc>
        <w:tc>
          <w:tcPr>
            <w:tcW w:w="1170" w:type="dxa"/>
          </w:tcPr>
          <w:p w14:paraId="0717148C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1B7BEF6A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7C9C83F4" w14:textId="32A0EA74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1B7F2EAA" w14:textId="3095769E" w:rsidR="00524F56" w:rsidRDefault="004725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792DEF85" w14:textId="1557345E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367F1934" w14:textId="77777777" w:rsidR="00524F56" w:rsidRDefault="00524F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</w:tbl>
    <w:p w14:paraId="4651A2D9" w14:textId="77777777" w:rsidR="00DA072A" w:rsidRDefault="00DA072A"/>
    <w:sectPr w:rsidR="00DA072A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83299610">
    <w:abstractNumId w:val="8"/>
  </w:num>
  <w:num w:numId="2" w16cid:durableId="1163006534">
    <w:abstractNumId w:val="6"/>
  </w:num>
  <w:num w:numId="3" w16cid:durableId="1659648756">
    <w:abstractNumId w:val="5"/>
  </w:num>
  <w:num w:numId="4" w16cid:durableId="1940142823">
    <w:abstractNumId w:val="4"/>
  </w:num>
  <w:num w:numId="5" w16cid:durableId="398594971">
    <w:abstractNumId w:val="7"/>
  </w:num>
  <w:num w:numId="6" w16cid:durableId="70393988">
    <w:abstractNumId w:val="3"/>
  </w:num>
  <w:num w:numId="7" w16cid:durableId="1656835393">
    <w:abstractNumId w:val="2"/>
  </w:num>
  <w:num w:numId="8" w16cid:durableId="446312924">
    <w:abstractNumId w:val="1"/>
  </w:num>
  <w:num w:numId="9" w16cid:durableId="420839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F7B3D"/>
    <w:rsid w:val="0015074B"/>
    <w:rsid w:val="0029639D"/>
    <w:rsid w:val="00326F90"/>
    <w:rsid w:val="004725C1"/>
    <w:rsid w:val="00524F56"/>
    <w:rsid w:val="00AA1D8D"/>
    <w:rsid w:val="00B47730"/>
    <w:rsid w:val="00CB0664"/>
    <w:rsid w:val="00DA072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904737"/>
  <w14:defaultImageDpi w14:val="300"/>
  <w15:docId w15:val="{AF92103B-0C90-4FCB-8142-925885BFC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371</Words>
  <Characters>1088</Characters>
  <Application>Microsoft Office Word</Application>
  <DocSecurity>0</DocSecurity>
  <Lines>217</Lines>
  <Paragraphs>243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3</cp:revision>
  <dcterms:created xsi:type="dcterms:W3CDTF">2013-12-23T23:15:00Z</dcterms:created>
  <dcterms:modified xsi:type="dcterms:W3CDTF">2026-02-04T00:45:00Z</dcterms:modified>
  <cp:category/>
</cp:coreProperties>
</file>